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333483" name="019e4558-eee2-7e2b-9350-550084f227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3971778" name="019e4558-eee2-7e2b-9350-550084f2270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7299640" name="019e456c-776d-7035-b134-1d163a463a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599723" name="019e456c-776d-7035-b134-1d163a463a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4146818" name="019e4586-4a52-74a7-8fb0-a74b0d6240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239857" name="019e4586-4a52-74a7-8fb0-a74b0d62408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7922096" name="019e455a-dc7a-7d5f-9477-43dae5b18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9527023" name="019e455a-dc7a-7d5f-9477-43dae5b180c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8055028" name="019e456d-e0fe-7676-9cdf-b30213f410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7452328" name="019e456d-e0fe-7676-9cdf-b30213f410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70467158" name="019e4587-b557-77e2-8b8a-7fc8c20df6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7275194" name="019e4587-b557-77e2-8b8a-7fc8c20df66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3246178" name="019e455c-fae6-7a75-82a6-9e5839e0e5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0889022" name="019e455c-fae6-7a75-82a6-9e5839e0e53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6155084" name="019e456f-214a-75d8-9ab8-15ee7fcee3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76796" name="019e456f-214a-75d8-9ab8-15ee7fcee31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2578865" name="019e4589-44f1-74f9-a12a-7398bfbb16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677247" name="019e4589-44f1-74f9-a12a-7398bfbb16f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925</w:t>
          </w:r>
        </w:p>
        <w:p>
          <w:pPr>
            <w:spacing w:before="0" w:after="0"/>
          </w:pPr>
          <w:r>
            <w:t>DN 925 Vuorcha 108b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